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702E0" w14:textId="77777777" w:rsidR="00DD0355" w:rsidRDefault="00DD0355" w:rsidP="003C19FE">
      <w:pPr>
        <w:rPr>
          <w:b/>
          <w:bCs/>
          <w:sz w:val="40"/>
          <w:szCs w:val="40"/>
        </w:rPr>
      </w:pPr>
    </w:p>
    <w:p w14:paraId="04261F86" w14:textId="21B3EEC1"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1 – </w:t>
      </w:r>
      <w:r w:rsidR="003C19FE" w:rsidRPr="00FD0FA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  <w:r w:rsidR="00837E3F">
        <w:rPr>
          <w:b/>
          <w:bCs/>
          <w:sz w:val="40"/>
          <w:szCs w:val="40"/>
        </w:rPr>
        <w:t xml:space="preserve"> </w:t>
      </w:r>
    </w:p>
    <w:p w14:paraId="45940A7B" w14:textId="77777777" w:rsidR="00FD0FAE" w:rsidRDefault="00FD0FAE" w:rsidP="003C19FE"/>
    <w:p w14:paraId="5B62F05E" w14:textId="77777777" w:rsidR="003C19FE" w:rsidRPr="003C19FE" w:rsidRDefault="003C19FE" w:rsidP="003C19FE">
      <w:r w:rsidRPr="003C19FE">
        <w:t>De hierna te noemen inschrijver(s):</w:t>
      </w:r>
    </w:p>
    <w:p w14:paraId="7DAC1E43" w14:textId="77777777" w:rsidR="00220940" w:rsidRDefault="00220940" w:rsidP="003C19FE"/>
    <w:p w14:paraId="4F11E18E" w14:textId="77777777" w:rsidR="00FD0FAE" w:rsidRDefault="003C19FE" w:rsidP="003C19FE">
      <w:r w:rsidRPr="003C19FE">
        <w:t xml:space="preserve">a. _____________________________________________ </w:t>
      </w:r>
    </w:p>
    <w:p w14:paraId="7C06F01B" w14:textId="77777777" w:rsidR="00FD0FAE" w:rsidRDefault="003C19FE" w:rsidP="003C19FE">
      <w:r w:rsidRPr="003C19FE">
        <w:t xml:space="preserve">gevestigd te: _______________________________________ </w:t>
      </w:r>
    </w:p>
    <w:p w14:paraId="31362EC0" w14:textId="77777777" w:rsidR="003C19FE" w:rsidRPr="003C19FE" w:rsidRDefault="003C19FE" w:rsidP="003C19FE">
      <w:r w:rsidRPr="003C19FE">
        <w:t>KVK-nummer ______________________________</w:t>
      </w:r>
    </w:p>
    <w:p w14:paraId="06AC47CE" w14:textId="77777777" w:rsidR="00220940" w:rsidRDefault="00220940" w:rsidP="003C19FE"/>
    <w:p w14:paraId="1A4B6B53" w14:textId="77777777" w:rsidR="00FD0FAE" w:rsidRDefault="003C19FE" w:rsidP="003C19FE">
      <w:r w:rsidRPr="003C19FE">
        <w:t xml:space="preserve">b. _____________________________________________ </w:t>
      </w:r>
    </w:p>
    <w:p w14:paraId="5A611F8D" w14:textId="77777777" w:rsidR="00FD0FAE" w:rsidRDefault="003C19FE" w:rsidP="003C19FE">
      <w:r w:rsidRPr="003C19FE">
        <w:t xml:space="preserve">gevestigd te: _______________________________________ </w:t>
      </w:r>
    </w:p>
    <w:p w14:paraId="5B043A3D" w14:textId="77777777" w:rsidR="003C19FE" w:rsidRPr="003C19FE" w:rsidRDefault="003C19FE" w:rsidP="003C19FE">
      <w:r w:rsidRPr="003C19FE">
        <w:t>KVK-nummer ______________________________</w:t>
      </w:r>
    </w:p>
    <w:p w14:paraId="4C3B2414" w14:textId="77777777" w:rsidR="00220940" w:rsidRDefault="00220940" w:rsidP="003C19FE"/>
    <w:p w14:paraId="13E3FF04" w14:textId="77777777"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14:paraId="2CBAF793" w14:textId="77777777" w:rsidR="00FD0FAE" w:rsidRDefault="00FD0FAE" w:rsidP="003C19FE"/>
    <w:p w14:paraId="1BB881F2" w14:textId="77777777" w:rsidR="003C19FE" w:rsidRPr="003C19FE" w:rsidRDefault="003C19FE" w:rsidP="003C19FE">
      <w:r w:rsidRPr="003C19FE">
        <w:t>verklaart (verklaren) zich door ondertekening dezes bereid de opdracht voor:</w:t>
      </w:r>
    </w:p>
    <w:p w14:paraId="105DD598" w14:textId="77777777" w:rsidR="00220940" w:rsidRDefault="00220940" w:rsidP="003C19FE"/>
    <w:p w14:paraId="7AD7CFED" w14:textId="6B41939D" w:rsidR="00FD0FAE" w:rsidRPr="00D93CF8" w:rsidRDefault="001E754D" w:rsidP="003C19FE">
      <w:pPr>
        <w:rPr>
          <w:b/>
          <w:sz w:val="28"/>
          <w:szCs w:val="28"/>
        </w:rPr>
      </w:pPr>
      <w:r w:rsidRPr="00845CE1">
        <w:rPr>
          <w:b/>
          <w:sz w:val="28"/>
          <w:szCs w:val="28"/>
        </w:rPr>
        <w:t>AI 202</w:t>
      </w:r>
      <w:r w:rsidR="00202F2F" w:rsidRPr="00845CE1">
        <w:rPr>
          <w:b/>
          <w:sz w:val="28"/>
          <w:szCs w:val="28"/>
        </w:rPr>
        <w:t>1</w:t>
      </w:r>
      <w:r w:rsidRPr="00845CE1">
        <w:rPr>
          <w:b/>
          <w:sz w:val="28"/>
          <w:szCs w:val="28"/>
        </w:rPr>
        <w:t>-0</w:t>
      </w:r>
      <w:r w:rsidR="00202F2F" w:rsidRPr="00845CE1">
        <w:rPr>
          <w:b/>
          <w:sz w:val="28"/>
          <w:szCs w:val="28"/>
        </w:rPr>
        <w:t>0</w:t>
      </w:r>
      <w:r w:rsidR="00845CE1" w:rsidRPr="00845CE1">
        <w:rPr>
          <w:b/>
          <w:sz w:val="28"/>
          <w:szCs w:val="28"/>
        </w:rPr>
        <w:t>3</w:t>
      </w:r>
      <w:r w:rsidR="00370AE7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</w:t>
      </w:r>
      <w:r w:rsidR="00B45693">
        <w:rPr>
          <w:b/>
          <w:sz w:val="28"/>
          <w:szCs w:val="28"/>
        </w:rPr>
        <w:t xml:space="preserve">Levering </w:t>
      </w:r>
      <w:r w:rsidR="00CA1705">
        <w:rPr>
          <w:b/>
          <w:sz w:val="28"/>
          <w:szCs w:val="28"/>
        </w:rPr>
        <w:t>standaardarmaturen</w:t>
      </w:r>
      <w:r w:rsidR="00B45693">
        <w:rPr>
          <w:b/>
          <w:sz w:val="28"/>
          <w:szCs w:val="28"/>
        </w:rPr>
        <w:t xml:space="preserve"> </w:t>
      </w:r>
    </w:p>
    <w:p w14:paraId="4450C1A4" w14:textId="77777777" w:rsidR="00FD0FAE" w:rsidRDefault="00FD0FAE" w:rsidP="003C19FE"/>
    <w:p w14:paraId="692184DF" w14:textId="77777777" w:rsidR="003C19FE" w:rsidRDefault="003C19FE" w:rsidP="003C19FE">
      <w:r w:rsidRPr="003C19FE">
        <w:t>uit te voeren voor een bedrag, de omzetbelasting daarin niet inbegrepen, van:</w:t>
      </w:r>
    </w:p>
    <w:p w14:paraId="45F3461D" w14:textId="77777777" w:rsidR="00367491" w:rsidRPr="003C19FE" w:rsidRDefault="00367491" w:rsidP="003C19FE"/>
    <w:p w14:paraId="20D59DFB" w14:textId="77777777" w:rsidR="003C19FE" w:rsidRDefault="003C19FE" w:rsidP="003C19FE">
      <w:r w:rsidRPr="003C19FE">
        <w:t>__________________________________________ euro (bedrag in cijfers)</w:t>
      </w:r>
    </w:p>
    <w:p w14:paraId="3E1A58B0" w14:textId="77777777" w:rsidR="00367491" w:rsidRPr="003C19FE" w:rsidRDefault="00367491" w:rsidP="003C19FE"/>
    <w:p w14:paraId="13C91BC0" w14:textId="77777777" w:rsidR="00367491" w:rsidRPr="003C19FE" w:rsidRDefault="003C19FE" w:rsidP="003C19FE">
      <w:r w:rsidRPr="003C19FE">
        <w:t>__________________________________________ euro (bedrag in letters).</w:t>
      </w:r>
    </w:p>
    <w:p w14:paraId="253A56FD" w14:textId="77777777" w:rsidR="00BE1DBE" w:rsidRDefault="00BE1DBE" w:rsidP="003C19FE"/>
    <w:p w14:paraId="4A27F144" w14:textId="77777777"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14:paraId="795F90DF" w14:textId="77777777" w:rsidR="00367491" w:rsidRPr="003C19FE" w:rsidRDefault="00367491" w:rsidP="003C19FE"/>
    <w:p w14:paraId="6245ACAD" w14:textId="77777777" w:rsidR="003C19FE" w:rsidRDefault="003C19FE" w:rsidP="003C19FE">
      <w:r w:rsidRPr="003C19FE">
        <w:t>__________________________________________ euro (bedrag in cijfers)</w:t>
      </w:r>
    </w:p>
    <w:p w14:paraId="25FE57D2" w14:textId="77777777" w:rsidR="00367491" w:rsidRPr="003C19FE" w:rsidRDefault="00367491" w:rsidP="003C19FE"/>
    <w:p w14:paraId="297BC724" w14:textId="77777777" w:rsidR="003C19FE" w:rsidRPr="003C19FE" w:rsidRDefault="003C19FE" w:rsidP="003C19FE">
      <w:r w:rsidRPr="003C19FE">
        <w:t>__________________________________________ euro (bedrag in letters).</w:t>
      </w:r>
    </w:p>
    <w:p w14:paraId="0C937E3B" w14:textId="77777777" w:rsidR="00FD0FAE" w:rsidRDefault="00FD0FAE" w:rsidP="003C19FE"/>
    <w:p w14:paraId="115E6239" w14:textId="77777777"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14:paraId="6CEACE71" w14:textId="77777777" w:rsidR="003C19FE" w:rsidRPr="003C19FE" w:rsidRDefault="003C19FE" w:rsidP="003C19FE">
      <w:r w:rsidRPr="003C19FE">
        <w:t>in het kader van de aanbestedingsprocedure en de uitvoering van de opdracht te vertegenwoordigen.</w:t>
      </w:r>
    </w:p>
    <w:p w14:paraId="06FEA590" w14:textId="77777777" w:rsidR="00FD0FAE" w:rsidRDefault="00FD0FAE" w:rsidP="003C19FE"/>
    <w:p w14:paraId="722236FD" w14:textId="77777777"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14:paraId="25A47229" w14:textId="77777777" w:rsidR="003C19FE" w:rsidRPr="003C19FE" w:rsidRDefault="003C19FE" w:rsidP="003C19FE">
      <w:r w:rsidRPr="003C19FE">
        <w:t>zoals deze zijn omschreven in de voor de inschrijving relevante stukken.</w:t>
      </w:r>
    </w:p>
    <w:p w14:paraId="30BC5840" w14:textId="77777777" w:rsidR="00FD0FAE" w:rsidRDefault="00FD0FAE" w:rsidP="003C19FE"/>
    <w:p w14:paraId="4492626C" w14:textId="77777777" w:rsidR="00367491" w:rsidRDefault="00367491" w:rsidP="003C19FE"/>
    <w:p w14:paraId="3ED6948A" w14:textId="77777777" w:rsidR="00367491" w:rsidRDefault="00367491" w:rsidP="003C19FE"/>
    <w:p w14:paraId="490D3AAA" w14:textId="77777777" w:rsidR="00367491" w:rsidRDefault="00367491" w:rsidP="003C19FE"/>
    <w:p w14:paraId="1B905F01" w14:textId="77777777" w:rsidR="00367491" w:rsidRDefault="00367491" w:rsidP="003C19FE"/>
    <w:p w14:paraId="0C997BA3" w14:textId="77777777" w:rsidR="00367491" w:rsidRDefault="00367491" w:rsidP="003C19FE"/>
    <w:p w14:paraId="7728E09F" w14:textId="77777777" w:rsidR="00367491" w:rsidRDefault="00367491" w:rsidP="003C19FE"/>
    <w:p w14:paraId="763E2DBE" w14:textId="77777777" w:rsidR="00367491" w:rsidRDefault="00367491" w:rsidP="003C19FE"/>
    <w:p w14:paraId="4A6DC723" w14:textId="77777777" w:rsidR="00367491" w:rsidRDefault="00367491" w:rsidP="003C19FE"/>
    <w:p w14:paraId="707D5FF4" w14:textId="77777777" w:rsidR="00367491" w:rsidRDefault="00367491" w:rsidP="003C19FE"/>
    <w:p w14:paraId="14D71678" w14:textId="77777777" w:rsidR="00367491" w:rsidRDefault="00367491" w:rsidP="003C19FE"/>
    <w:p w14:paraId="1A85B2C4" w14:textId="77777777"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1627D363" w14:textId="77777777" w:rsidR="00220940" w:rsidRDefault="00220940" w:rsidP="003C19FE"/>
    <w:p w14:paraId="10E529B3" w14:textId="77777777" w:rsidR="003C19FE" w:rsidRPr="003C19FE" w:rsidRDefault="003C19FE" w:rsidP="003C19FE">
      <w:r w:rsidRPr="003C19FE">
        <w:t>De inschrijver(s)</w:t>
      </w:r>
    </w:p>
    <w:p w14:paraId="427D7C5D" w14:textId="77777777" w:rsidR="00367491" w:rsidRDefault="00367491" w:rsidP="003C19FE"/>
    <w:p w14:paraId="6318C86F" w14:textId="77777777" w:rsidR="00FD0FAE" w:rsidRDefault="003C19FE" w:rsidP="003C19FE">
      <w:r w:rsidRPr="003C19FE">
        <w:t>a. ___________________________________ (naam)</w:t>
      </w:r>
    </w:p>
    <w:p w14:paraId="48CE438F" w14:textId="77777777" w:rsidR="00367491" w:rsidRDefault="00367491" w:rsidP="003C19FE"/>
    <w:p w14:paraId="2C029ABE" w14:textId="77777777" w:rsidR="003C19FE" w:rsidRDefault="003C19FE" w:rsidP="003C19FE">
      <w:r w:rsidRPr="003C19FE">
        <w:t xml:space="preserve"> ___________________________________ (functie)</w:t>
      </w:r>
    </w:p>
    <w:p w14:paraId="7AF74409" w14:textId="77777777" w:rsidR="006B77D2" w:rsidRDefault="006B77D2" w:rsidP="006B77D2">
      <w:pPr>
        <w:jc w:val="right"/>
      </w:pPr>
    </w:p>
    <w:p w14:paraId="7AFA0560" w14:textId="77777777"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64AD3AAB" w14:textId="77777777" w:rsidR="00FD0FAE" w:rsidRDefault="00FD0FAE" w:rsidP="003C19FE"/>
    <w:p w14:paraId="64B0A9A1" w14:textId="77777777" w:rsidR="006B77D2" w:rsidRDefault="006B77D2" w:rsidP="003C19FE"/>
    <w:p w14:paraId="68687AD3" w14:textId="77777777" w:rsidR="00FD0FAE" w:rsidRDefault="003C19FE" w:rsidP="003C19FE">
      <w:r w:rsidRPr="003C19FE">
        <w:t xml:space="preserve">b. ___________________________________ (naam) </w:t>
      </w:r>
    </w:p>
    <w:p w14:paraId="0B3CDBBA" w14:textId="77777777" w:rsidR="00367491" w:rsidRDefault="00367491" w:rsidP="003C19FE"/>
    <w:p w14:paraId="38C637B3" w14:textId="77777777" w:rsidR="003C19FE" w:rsidRPr="003C19FE" w:rsidRDefault="003C19FE" w:rsidP="003C19FE">
      <w:r w:rsidRPr="003C19FE">
        <w:t>___________________________________ (functie)</w:t>
      </w:r>
    </w:p>
    <w:p w14:paraId="2753B2A8" w14:textId="77777777" w:rsidR="006B77D2" w:rsidRDefault="006B77D2" w:rsidP="006B77D2">
      <w:pPr>
        <w:jc w:val="right"/>
      </w:pPr>
    </w:p>
    <w:p w14:paraId="50F9AEB2" w14:textId="77777777"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15AFD070" w14:textId="77777777" w:rsidR="006B77D2" w:rsidRDefault="006B77D2" w:rsidP="00847FFD"/>
    <w:sectPr w:rsidR="006B77D2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6CDEE" w14:textId="77777777" w:rsidR="00FA4161" w:rsidRDefault="00FA4161" w:rsidP="00220940">
      <w:pPr>
        <w:spacing w:line="240" w:lineRule="auto"/>
      </w:pPr>
      <w:r>
        <w:separator/>
      </w:r>
    </w:p>
  </w:endnote>
  <w:endnote w:type="continuationSeparator" w:id="0">
    <w:p w14:paraId="562A7A80" w14:textId="77777777" w:rsidR="00FA4161" w:rsidRDefault="00FA4161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8DE0F" w14:textId="77777777" w:rsidR="00FA4161" w:rsidRDefault="00FA4161" w:rsidP="00220940">
      <w:pPr>
        <w:spacing w:line="240" w:lineRule="auto"/>
      </w:pPr>
      <w:r>
        <w:separator/>
      </w:r>
    </w:p>
  </w:footnote>
  <w:footnote w:type="continuationSeparator" w:id="0">
    <w:p w14:paraId="75700948" w14:textId="77777777" w:rsidR="00FA4161" w:rsidRDefault="00FA4161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02964" w14:textId="77777777"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09C08E70" w14:textId="4C365FFF" w:rsidR="00220940" w:rsidRPr="001E754D" w:rsidRDefault="00A86DE4">
    <w:pPr>
      <w:pStyle w:val="Koptekst"/>
      <w:rPr>
        <w:sz w:val="18"/>
        <w:szCs w:val="18"/>
      </w:rPr>
    </w:pPr>
    <w:r w:rsidRPr="00845CE1">
      <w:rPr>
        <w:sz w:val="18"/>
        <w:szCs w:val="18"/>
      </w:rPr>
      <w:t>AI 20</w:t>
    </w:r>
    <w:r w:rsidR="00AD1511" w:rsidRPr="00845CE1">
      <w:rPr>
        <w:sz w:val="18"/>
        <w:szCs w:val="18"/>
      </w:rPr>
      <w:t>2</w:t>
    </w:r>
    <w:r w:rsidR="00202F2F" w:rsidRPr="00845CE1">
      <w:rPr>
        <w:sz w:val="18"/>
        <w:szCs w:val="18"/>
      </w:rPr>
      <w:t>1</w:t>
    </w:r>
    <w:r w:rsidRPr="00845CE1">
      <w:rPr>
        <w:sz w:val="18"/>
        <w:szCs w:val="18"/>
      </w:rPr>
      <w:t>-</w:t>
    </w:r>
    <w:r w:rsidR="001E754D" w:rsidRPr="00845CE1">
      <w:rPr>
        <w:sz w:val="18"/>
        <w:szCs w:val="18"/>
      </w:rPr>
      <w:t>0</w:t>
    </w:r>
    <w:r w:rsidR="00202F2F" w:rsidRPr="00845CE1">
      <w:rPr>
        <w:sz w:val="18"/>
        <w:szCs w:val="18"/>
      </w:rPr>
      <w:t>0</w:t>
    </w:r>
    <w:r w:rsidR="00845CE1" w:rsidRPr="00845CE1">
      <w:rPr>
        <w:sz w:val="18"/>
        <w:szCs w:val="18"/>
      </w:rPr>
      <w:t>3</w:t>
    </w:r>
    <w:r w:rsidR="00370AE7">
      <w:rPr>
        <w:sz w:val="18"/>
        <w:szCs w:val="18"/>
      </w:rPr>
      <w:t>9</w:t>
    </w:r>
    <w:r w:rsidR="00AD1511" w:rsidRPr="00845CE1">
      <w:rPr>
        <w:sz w:val="18"/>
        <w:szCs w:val="18"/>
      </w:rPr>
      <w:t xml:space="preserve"> Levering </w:t>
    </w:r>
    <w:r w:rsidR="00CA1705" w:rsidRPr="00845CE1">
      <w:rPr>
        <w:sz w:val="18"/>
        <w:szCs w:val="18"/>
      </w:rPr>
      <w:t>standaardarmaturen</w:t>
    </w:r>
  </w:p>
  <w:p w14:paraId="3B251F81" w14:textId="092C8ACA" w:rsidR="00220940" w:rsidRPr="00220940" w:rsidRDefault="00CC39EC">
    <w:pPr>
      <w:pStyle w:val="Koptekst"/>
      <w:rPr>
        <w:sz w:val="18"/>
        <w:szCs w:val="18"/>
      </w:rPr>
    </w:pPr>
    <w:r w:rsidRPr="001E754D">
      <w:rPr>
        <w:sz w:val="18"/>
        <w:szCs w:val="18"/>
      </w:rPr>
      <w:t xml:space="preserve">Bijlage 1 </w:t>
    </w:r>
    <w:r w:rsidR="00837E3F" w:rsidRPr="001E754D">
      <w:rPr>
        <w:sz w:val="18"/>
        <w:szCs w:val="18"/>
      </w:rPr>
      <w:t>–</w:t>
    </w:r>
    <w:r w:rsidRPr="001E754D">
      <w:rPr>
        <w:sz w:val="18"/>
        <w:szCs w:val="18"/>
      </w:rPr>
      <w:t xml:space="preserve"> Inschrijvingsbiljet</w:t>
    </w:r>
    <w:r w:rsidR="00837E3F">
      <w:rPr>
        <w:sz w:val="18"/>
        <w:szCs w:val="18"/>
      </w:rPr>
      <w:t xml:space="preserve"> perceel 1</w:t>
    </w:r>
  </w:p>
  <w:p w14:paraId="1A3666E8" w14:textId="77777777"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24A4"/>
    <w:rsid w:val="000B46D8"/>
    <w:rsid w:val="00177A29"/>
    <w:rsid w:val="001E754D"/>
    <w:rsid w:val="00202F2F"/>
    <w:rsid w:val="00220940"/>
    <w:rsid w:val="002B5524"/>
    <w:rsid w:val="00367491"/>
    <w:rsid w:val="00370AE7"/>
    <w:rsid w:val="003B3222"/>
    <w:rsid w:val="003C19FE"/>
    <w:rsid w:val="00424DED"/>
    <w:rsid w:val="00482A4F"/>
    <w:rsid w:val="00527398"/>
    <w:rsid w:val="00632123"/>
    <w:rsid w:val="00664B71"/>
    <w:rsid w:val="006B77D2"/>
    <w:rsid w:val="006C583D"/>
    <w:rsid w:val="006D24A4"/>
    <w:rsid w:val="008104C5"/>
    <w:rsid w:val="00837E3F"/>
    <w:rsid w:val="008402D9"/>
    <w:rsid w:val="00845CE1"/>
    <w:rsid w:val="00847FFD"/>
    <w:rsid w:val="0086631D"/>
    <w:rsid w:val="009175F9"/>
    <w:rsid w:val="009761CF"/>
    <w:rsid w:val="009B0D92"/>
    <w:rsid w:val="00A03098"/>
    <w:rsid w:val="00A3732E"/>
    <w:rsid w:val="00A53085"/>
    <w:rsid w:val="00A86DE4"/>
    <w:rsid w:val="00AD1511"/>
    <w:rsid w:val="00B45693"/>
    <w:rsid w:val="00B46780"/>
    <w:rsid w:val="00BD0C39"/>
    <w:rsid w:val="00BE1DBE"/>
    <w:rsid w:val="00CA1705"/>
    <w:rsid w:val="00CC39EC"/>
    <w:rsid w:val="00D93CF8"/>
    <w:rsid w:val="00DD0355"/>
    <w:rsid w:val="00EB1492"/>
    <w:rsid w:val="00F12F0D"/>
    <w:rsid w:val="00FA4161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7CB085"/>
  <w15:docId w15:val="{1A3DB03E-A296-4224-8B74-F8A86FCC1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semiHidden/>
    <w:unhideWhenUsed/>
    <w:rsid w:val="00AD1511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AD151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AD151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AD15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AD15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FC61D-150B-4D69-B613-BECB6F490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</Template>
  <TotalTime>1</TotalTime>
  <Pages>2</Pages>
  <Words>322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Agnes van Heukelom</cp:lastModifiedBy>
  <cp:revision>7</cp:revision>
  <dcterms:created xsi:type="dcterms:W3CDTF">2020-06-18T06:59:00Z</dcterms:created>
  <dcterms:modified xsi:type="dcterms:W3CDTF">2021-05-31T05:14:00Z</dcterms:modified>
</cp:coreProperties>
</file>